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Carnet pratique – Comprendre pour choisir</w:t>
      </w:r>
    </w:p>
    <w:p>
      <w:r>
        <w:t>Repères essentiels d’éducation financière</w:t>
        <w:br/>
        <w:t>Outil pour participants et partenaires</w:t>
        <w:br/>
      </w:r>
    </w:p>
    <w:p>
      <w:pPr>
        <w:pStyle w:val="Heading1"/>
      </w:pPr>
      <w:r>
        <w:t>1. 💡 Repères de base</w:t>
      </w:r>
    </w:p>
    <w:p>
      <w:r>
        <w:t>📌 Un budget = argent qui entre – argent qui sort.</w:t>
      </w:r>
    </w:p>
    <w:p>
      <w:r>
        <w:t>💰 Revenus : salaire, allocations, aides.</w:t>
      </w:r>
    </w:p>
    <w:p>
      <w:r>
        <w:t>🏠 Dépenses fixes : loyer, énergie, assurances.</w:t>
      </w:r>
    </w:p>
    <w:p>
      <w:r>
        <w:t>🛒 Dépenses variables : courses, transport, loisirs.</w:t>
      </w:r>
    </w:p>
    <w:p>
      <w:r>
        <w:t>⚠️ Imprévus : réparation, facture inattendue.</w:t>
      </w:r>
    </w:p>
    <w:p>
      <w:r>
        <w:t>✅ À retenir : surveiller son budget évite le stress financier.</w:t>
      </w:r>
    </w:p>
    <w:p>
      <w:pPr>
        <w:pStyle w:val="Heading1"/>
      </w:pPr>
      <w:r>
        <w:t>2. 💳 Payer en plusieurs fois</w:t>
      </w:r>
    </w:p>
    <w:p>
      <w:r>
        <w:t>📌 Payer en plusieurs fois reste une dette.</w:t>
      </w:r>
    </w:p>
    <w:p>
      <w:r>
        <w:t>⚠️ Plusieurs petits paiements peuvent déséquilibrer un budget.</w:t>
      </w:r>
    </w:p>
    <w:p>
      <w:r>
        <w:t>💬 Exemple : téléphone 30 €/mois + télévision 40 €/mois = 70 €/mois.</w:t>
      </w:r>
    </w:p>
    <w:p>
      <w:r>
        <w:t>🔎 Toujours vérifier si le budget permet de payer les mensualités.</w:t>
      </w:r>
    </w:p>
    <w:p>
      <w:r>
        <w:t>✅ Bon réflexe : réfléchir avant l’achat.</w:t>
      </w:r>
    </w:p>
    <w:p>
      <w:pPr>
        <w:pStyle w:val="Heading1"/>
      </w:pPr>
      <w:r>
        <w:t>3. ⚠️ Arnaques et fraudes</w:t>
      </w:r>
    </w:p>
    <w:p>
      <w:r>
        <w:t>🚨 Les arnaques utilisent souvent l'urgence ou la peur.</w:t>
      </w:r>
    </w:p>
    <w:p>
      <w:r>
        <w:t>💬 Exemple : « Votre compte est bloqué. Cliquez ici. »</w:t>
      </w:r>
    </w:p>
    <w:p>
      <w:r>
        <w:t>📦 Exemple : « Votre colis est bloqué. Payez 2,99 €. »</w:t>
      </w:r>
    </w:p>
    <w:p>
      <w:r>
        <w:t>🔒 Ne jamais donner son code ou ses informations bancaires.</w:t>
      </w:r>
    </w:p>
    <w:p>
      <w:r>
        <w:t>✅ En cas de doute : contacter directement l'organisme.</w:t>
      </w:r>
    </w:p>
    <w:p>
      <w:pPr>
        <w:pStyle w:val="Heading1"/>
      </w:pPr>
      <w:r>
        <w:t>4. 🧾 Comprendre une facture</w:t>
      </w:r>
    </w:p>
    <w:p>
      <w:r>
        <w:t>📌 Une facture indique une somme à payer.</w:t>
      </w:r>
    </w:p>
    <w:p>
      <w:r>
        <w:t>🔎 Vérifier toujours : montant, date limite, période concernée.</w:t>
      </w:r>
    </w:p>
    <w:p>
      <w:r>
        <w:t>⚠️ Ignorer une facture peut entraîner rappels et frais.</w:t>
      </w:r>
    </w:p>
    <w:p>
      <w:r>
        <w:t>💬 Exemple : facture oubliée → rappel → frais.</w:t>
      </w:r>
    </w:p>
    <w:p>
      <w:r>
        <w:t>✅ Bon réflexe : demander une explication si quelque chose n’est pas clair.</w:t>
      </w:r>
    </w:p>
    <w:p>
      <w:pPr>
        <w:pStyle w:val="Heading1"/>
      </w:pPr>
      <w:r>
        <w:t>5. 📊 Budget et arbitrages</w:t>
      </w:r>
    </w:p>
    <w:p>
      <w:r>
        <w:t>📌 Quand la marge financière diminue, les choix deviennent plus difficiles.</w:t>
      </w:r>
    </w:p>
    <w:p>
      <w:r>
        <w:t>💬 Exemple : budget équilibré → facture imprévue → réduction des dépenses.</w:t>
      </w:r>
    </w:p>
    <w:p>
      <w:r>
        <w:t>⚠️ Le stress financier apparaît souvent progressivement.</w:t>
      </w:r>
    </w:p>
    <w:p>
      <w:r>
        <w:t>✅ Bon réflexe : anticiper les dépenses et vérifier son budget.</w:t>
      </w:r>
    </w:p>
    <w:p>
      <w:pPr>
        <w:pStyle w:val="Heading1"/>
      </w:pPr>
      <w:r>
        <w:t>6. 🤝 Demander de l’aide</w:t>
      </w:r>
    </w:p>
    <w:p>
      <w:r>
        <w:t>📌 Plusieurs aides existent : guidance budgétaire, médiation de dettes, RCD.</w:t>
      </w:r>
    </w:p>
    <w:p>
      <w:r>
        <w:t>⚠️ Attendre trop longtemps peut aggraver la situation.</w:t>
      </w:r>
    </w:p>
    <w:p>
      <w:r>
        <w:t>💬 Exemple : plusieurs factures en retard → médiation possible.</w:t>
      </w:r>
    </w:p>
    <w:p>
      <w:r>
        <w:t>✅ Demander de l’aide est une démarche responsable.</w:t>
      </w:r>
    </w:p>
    <w:p>
      <w:pPr>
        <w:pStyle w:val="Heading1"/>
      </w:pPr>
      <w:r>
        <w:t>7. 🏦 Utiliser un compte bancaire</w:t>
      </w:r>
    </w:p>
    <w:p>
      <w:r>
        <w:t>📌 Le compte bancaire permet de recevoir et payer de l’argent.</w:t>
      </w:r>
    </w:p>
    <w:p>
      <w:r>
        <w:t>💳 Carte de débit pour payer et retirer.</w:t>
      </w:r>
    </w:p>
    <w:p>
      <w:r>
        <w:t>⚠️ Dépenser plus que le solde peut entraîner des frais.</w:t>
      </w:r>
    </w:p>
    <w:p>
      <w:r>
        <w:t>🔎 Vérifier régulièrement son compte.</w:t>
      </w:r>
    </w:p>
    <w:p>
      <w:r>
        <w:t>✅ Bon réflexe : contrôler ses extraits.</w:t>
      </w:r>
    </w:p>
    <w:p>
      <w:pPr>
        <w:pStyle w:val="Heading1"/>
      </w:pPr>
      <w:r>
        <w:t>8. 📝 Faire un budget de A à Z</w:t>
      </w:r>
    </w:p>
    <w:p>
      <w:r>
        <w:t>1️⃣ Noter tous les revenus.</w:t>
      </w:r>
    </w:p>
    <w:p>
      <w:r>
        <w:t>2️⃣ Lister toutes les dépenses.</w:t>
      </w:r>
    </w:p>
    <w:p>
      <w:r>
        <w:t>3️⃣ Calculer le reste à vivre.</w:t>
      </w:r>
    </w:p>
    <w:p>
      <w:r>
        <w:t>💬 Exemple : revenus 1500 € – dépenses fixes 820 € = 680 €.</w:t>
      </w:r>
    </w:p>
    <w:p>
      <w:r>
        <w:t>⚠️ Prévoir les dépenses annuelles (assurance, taxes).</w:t>
      </w:r>
    </w:p>
    <w:p>
      <w:r>
        <w:t>✅ Garder une petite marge pour les imprévus.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sz w:val="2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